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7408547" name="019f0a84-ec6c-7547-aae9-6737df088d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464892" name="019f0a84-ec6c-7547-aae9-6737df088d9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Zufahrtstrasse/ Aussenareal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Kunststein- und Asphalt-Produkte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8914292" name="01a03879-109c-750d-9972-efe5b43025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6225504" name="01a03879-109c-750d-9972-efe5b430259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